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Anwenderhandbuch - MYP System (Auszug)</w:t>
      </w:r>
    </w:p>
    <w:p/>
    <w:p>
      <w:pPr>
        <w:pStyle w:val="Heading1"/>
      </w:pPr>
      <w:r>
        <w:t>1. Systemzugang</w:t>
      </w:r>
    </w:p>
    <w:p>
      <w:pPr>
        <w:pStyle w:val="Heading2"/>
      </w:pPr>
      <w:r>
        <w:t>1.1 Anmeldung</w:t>
      </w:r>
    </w:p>
    <w:p>
      <w:r>
        <w:t>1. Öffnen Sie einen Webbrowser und navigieren Sie zu: https://192.168.0.50</w:t>
      </w:r>
    </w:p>
    <w:p>
      <w:r>
        <w:t>2. Geben Sie Ihre Zugangsdaten ein:</w:t>
      </w:r>
    </w:p>
    <w:p>
      <w:pPr>
        <w:pStyle w:val="ListBullet"/>
      </w:pPr>
      <w:r>
        <w:t xml:space="preserve">   • Benutzername: Ihre Mercedes-Benz E-Mail-Adresse</w:t>
      </w:r>
    </w:p>
    <w:p>
      <w:pPr>
        <w:pStyle w:val="ListBullet"/>
      </w:pPr>
      <w:r>
        <w:t xml:space="preserve">   • Passwort: Ihr persönliches Passwort (min. 15 Zeichen)</w:t>
      </w:r>
    </w:p>
    <w:p>
      <w:r>
        <w:t>3. Klicken Sie auf 'Anmelden'</w:t>
      </w:r>
    </w:p>
    <w:p/>
    <w:p>
      <w:r>
        <w:t>Hinweis: Das System ist nur aus dem isolierten Netzwerksegment der TBA erreichbar.</w:t>
      </w:r>
    </w:p>
    <w:p>
      <w:pPr>
        <w:pStyle w:val="Heading1"/>
      </w:pPr>
      <w:r>
        <w:t>2. Reservierung erstellen</w:t>
      </w:r>
    </w:p>
    <w:p>
      <w:pPr>
        <w:pStyle w:val="Heading2"/>
      </w:pPr>
      <w:r>
        <w:t>2.1 Drucker auswählen</w:t>
      </w:r>
    </w:p>
    <w:p>
      <w:r>
        <w:t>Nach erfolgreicher Anmeldung sehen Sie das Dashboard mit allen verfügbaren 3D-Druckern.</w:t>
      </w:r>
    </w:p>
    <w:p>
      <w:pPr>
        <w:pStyle w:val="ListBullet"/>
      </w:pPr>
      <w:r>
        <w:t>• Grün = Verfügbar</w:t>
      </w:r>
    </w:p>
    <w:p>
      <w:pPr>
        <w:pStyle w:val="ListBullet"/>
      </w:pPr>
      <w:r>
        <w:t>• Rot = Belegt</w:t>
      </w:r>
    </w:p>
    <w:p>
      <w:pPr>
        <w:pStyle w:val="ListBullet"/>
      </w:pPr>
      <w:r>
        <w:t>• Gelb = Reserviert</w:t>
      </w:r>
    </w:p>
    <w:p>
      <w:pPr>
        <w:pStyle w:val="Heading2"/>
      </w:pPr>
      <w:r>
        <w:t>2.2 Zeitraum festlegen</w:t>
      </w:r>
    </w:p>
    <w:p>
      <w:r>
        <w:t>1. Klicken Sie auf einen verfügbaren Drucker</w:t>
      </w:r>
    </w:p>
    <w:p>
      <w:r>
        <w:t>2. Wählen Sie im Kalender:</w:t>
      </w:r>
    </w:p>
    <w:p>
      <w:pPr>
        <w:pStyle w:val="ListBullet"/>
      </w:pPr>
      <w:r>
        <w:t xml:space="preserve">   • Startdatum und -zeit</w:t>
      </w:r>
    </w:p>
    <w:p>
      <w:pPr>
        <w:pStyle w:val="ListBullet"/>
      </w:pPr>
      <w:r>
        <w:t xml:space="preserve">   • Enddatum und -zeit</w:t>
      </w:r>
    </w:p>
    <w:p>
      <w:r>
        <w:t>3. Geben Sie eine Beschreibung Ihres Druckauftrags ein</w:t>
      </w:r>
    </w:p>
    <w:p>
      <w:r>
        <w:t>4. Klicken Sie auf 'Reservieren'</w:t>
      </w:r>
    </w:p>
    <w:p>
      <w:pPr>
        <w:pStyle w:val="Heading2"/>
      </w:pPr>
      <w:r>
        <w:t>2.3 Bestätigung</w:t>
      </w:r>
    </w:p>
    <w:p>
      <w:r>
        <w:t>Nach erfolgreicher Reservierung erhalten Sie eine Bestätigung mit:</w:t>
      </w:r>
    </w:p>
    <w:p>
      <w:pPr>
        <w:pStyle w:val="ListBullet"/>
      </w:pPr>
      <w:r>
        <w:t>• Reservierungsnummer</w:t>
      </w:r>
    </w:p>
    <w:p>
      <w:pPr>
        <w:pStyle w:val="ListBullet"/>
      </w:pPr>
      <w:r>
        <w:t>• QR-Code für schnellen Zugriff</w:t>
      </w:r>
    </w:p>
    <w:p>
      <w:pPr>
        <w:pStyle w:val="ListBullet"/>
      </w:pPr>
      <w:r>
        <w:t>• Zeitfenster Ihrer Reservierung</w:t>
      </w:r>
    </w:p>
    <w:p>
      <w:pPr>
        <w:pStyle w:val="Heading1"/>
      </w:pPr>
      <w:r>
        <w:t>3. Wichtige Hinweise</w:t>
      </w:r>
    </w:p>
    <w:p>
      <w:r>
        <w:t>⚠️ Der Drucker wird automatisch zur Startzeit eingeschaltet</w:t>
      </w:r>
    </w:p>
    <w:p>
      <w:r>
        <w:t>⚠️ Der Drucker wird automatisch zur Endzeit ausgeschaltet</w:t>
      </w:r>
    </w:p>
    <w:p>
      <w:r>
        <w:t>⚠️ Bitte räumen Sie den Arbeitsplatz nach Nutzung auf</w:t>
      </w:r>
    </w:p>
    <w:p>
      <w:r>
        <w:t>⚠️ Bei Problemen kontaktieren Sie Herrn Noack oder die IT (Volker Otto)</w:t>
      </w:r>
    </w:p>
    <w:p>
      <w:pPr>
        <w:pStyle w:val="Heading1"/>
      </w:pPr>
      <w:r>
        <w:t>4. Sicherheitshinweise</w:t>
      </w:r>
    </w:p>
    <w:p>
      <w:r>
        <w:t>• Geben Sie Ihre Zugangsdaten nicht an Dritte weiter</w:t>
      </w:r>
    </w:p>
    <w:p>
      <w:r>
        <w:t>• Melden Sie sich nach der Nutzung ab</w:t>
      </w:r>
    </w:p>
    <w:p>
      <w:r>
        <w:t>• Das System protokolliert alle Zugriffe gemäß Datenschutzrichtlinien</w:t>
      </w:r>
    </w:p>
    <w:p>
      <w:pPr>
        <w:pStyle w:val="Heading1"/>
      </w:pPr>
      <w:r>
        <w:t>5. Support</w:t>
      </w:r>
    </w:p>
    <w:p>
      <w:r>
        <w:t>Bei technischen Problemen wenden Sie sich an:</w:t>
      </w:r>
    </w:p>
    <w:p>
      <w:r>
        <w:t>• Martin Noack (Ausbilder): martin.noack@mercedes-benz.com</w:t>
      </w:r>
    </w:p>
    <w:p>
      <w:r>
        <w:t>• IT-Support: Volker Otto (volker.otto@mercedes-benz.com)</w:t>
      </w:r>
    </w:p>
    <w:p>
      <w:r>
        <w:t>• Notfall-Hotline: Intern 2840</w:t>
      </w:r>
    </w:p>
    <w:sectPr w:rsidR="00FC693F" w:rsidRPr="0006063C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t>Mercedes-Benz AG - Technische Berufsausbildungsstätte</w:t>
      <w:tab/>
      <w:tab/>
      <w:t>04.06.2025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